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供应商调查表</w:t>
      </w:r>
    </w:p>
    <w:p>
      <w:r>
        <w:t>记录编号：FM-081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供应商名称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地址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联系人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电话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主要产品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生产能力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体系认证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调查结论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表单编号：FM-081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